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DFF92" w14:textId="77777777" w:rsidR="009B1807" w:rsidRDefault="00000000">
      <w:pPr>
        <w:pStyle w:val="Title"/>
        <w:jc w:val="center"/>
      </w:pPr>
      <w:r>
        <w:t>Year 7 Lesson 3: Case Study Carousel - Station Information</w:t>
      </w:r>
    </w:p>
    <w:p w14:paraId="4942466D" w14:textId="77777777" w:rsidR="009B1807" w:rsidRDefault="00000000">
      <w:pPr>
        <w:pStyle w:val="Heading1"/>
      </w:pPr>
      <w:r>
        <w:t>Instructions for Teacher</w:t>
      </w:r>
    </w:p>
    <w:p w14:paraId="0E949AE4" w14:textId="77777777" w:rsidR="009B1807" w:rsidRDefault="00000000">
      <w:r>
        <w:t>Print these four station sheets and place at different locations around the classroom. Students rotate through stations, spending 3 minutes at each. They complete a worksheet recording key information at each station.</w:t>
      </w:r>
    </w:p>
    <w:p w14:paraId="7606E7C1" w14:textId="77777777" w:rsidR="009B1807" w:rsidRDefault="00000000">
      <w:r>
        <w:br w:type="page"/>
      </w:r>
    </w:p>
    <w:p w14:paraId="01F5C988" w14:textId="77777777" w:rsidR="009B1807" w:rsidRDefault="00000000">
      <w:pPr>
        <w:pStyle w:val="Heading1"/>
      </w:pPr>
      <w:r>
        <w:lastRenderedPageBreak/>
        <w:t>STATION 1: Healthcare AI - X-Ray Analysis</w:t>
      </w:r>
    </w:p>
    <w:p w14:paraId="4D4127F8" w14:textId="77777777" w:rsidR="009B1807" w:rsidRDefault="009B1807"/>
    <w:p w14:paraId="57A72C76" w14:textId="77777777" w:rsidR="009B1807" w:rsidRDefault="00000000">
      <w:pPr>
        <w:pStyle w:val="Heading2"/>
      </w:pPr>
      <w:r>
        <w:t>What is it?</w:t>
      </w:r>
    </w:p>
    <w:p w14:paraId="436193C4" w14:textId="77777777" w:rsidR="009B1807" w:rsidRDefault="00000000">
      <w:r>
        <w:t>AI systems that analyse X-rays and medical scans to detect diseases like cancer, pneumonia, and broken bones.</w:t>
      </w:r>
    </w:p>
    <w:p w14:paraId="116EAB6F" w14:textId="77777777" w:rsidR="009B1807" w:rsidRDefault="00000000">
      <w:pPr>
        <w:pStyle w:val="Heading2"/>
      </w:pPr>
      <w:r>
        <w:t>How does it work?</w:t>
      </w:r>
    </w:p>
    <w:p w14:paraId="5DB38402" w14:textId="77777777" w:rsidR="009B1807" w:rsidRDefault="00000000">
      <w:r>
        <w:t>The AI has been trained on millions of X-ray images. Doctors showed it examples of healthy X-rays and X-rays showing disease. The AI learned to spot patterns that indicate illness.</w:t>
      </w:r>
    </w:p>
    <w:p w14:paraId="4ADC33E4" w14:textId="77777777" w:rsidR="009B1807" w:rsidRDefault="00000000">
      <w:pPr>
        <w:pStyle w:val="Heading2"/>
      </w:pPr>
      <w:r>
        <w:t>Why is it helpful?</w:t>
      </w:r>
    </w:p>
    <w:p w14:paraId="7CBF92A2" w14:textId="77777777" w:rsidR="009B1807" w:rsidRDefault="00000000">
      <w:r>
        <w:rPr>
          <w:b/>
        </w:rPr>
        <w:t xml:space="preserve">Spots diseases earlier: </w:t>
      </w:r>
      <w:r>
        <w:t>Can detect cancer that human eyes might miss</w:t>
      </w:r>
      <w:r>
        <w:br/>
      </w:r>
    </w:p>
    <w:p w14:paraId="5C6944C4" w14:textId="77777777" w:rsidR="009B1807" w:rsidRDefault="00000000">
      <w:r>
        <w:rPr>
          <w:b/>
        </w:rPr>
        <w:t xml:space="preserve">Faster diagnosis: </w:t>
      </w:r>
      <w:r>
        <w:t>Analyses scans in seconds instead of hours</w:t>
      </w:r>
      <w:r>
        <w:br/>
      </w:r>
    </w:p>
    <w:p w14:paraId="4D7FED0B" w14:textId="77777777" w:rsidR="009B1807" w:rsidRDefault="00000000">
      <w:r>
        <w:rPr>
          <w:b/>
        </w:rPr>
        <w:t xml:space="preserve">Helps doctors: </w:t>
      </w:r>
      <w:r>
        <w:t>Gives doctors a second opinion</w:t>
      </w:r>
      <w:r>
        <w:br/>
      </w:r>
    </w:p>
    <w:p w14:paraId="3FB590AB" w14:textId="77777777" w:rsidR="009B1807" w:rsidRDefault="00000000">
      <w:r>
        <w:rPr>
          <w:b/>
        </w:rPr>
        <w:t xml:space="preserve">Saves lives: </w:t>
      </w:r>
      <w:r>
        <w:t>Early detection means faster treatment</w:t>
      </w:r>
    </w:p>
    <w:p w14:paraId="337BC983" w14:textId="77777777" w:rsidR="009B1807" w:rsidRDefault="00000000">
      <w:pPr>
        <w:pStyle w:val="Heading2"/>
      </w:pPr>
      <w:r>
        <w:t>Questions to think about:</w:t>
      </w:r>
    </w:p>
    <w:p w14:paraId="2EEE74D1" w14:textId="77777777" w:rsidR="009B1807" w:rsidRDefault="00000000">
      <w:r>
        <w:t>1. What training data would this AI need?</w:t>
      </w:r>
    </w:p>
    <w:p w14:paraId="0D0441AF" w14:textId="77777777" w:rsidR="009B1807" w:rsidRDefault="00000000">
      <w:r>
        <w:t>2. How does this help doctors make better decisions?</w:t>
      </w:r>
    </w:p>
    <w:p w14:paraId="77587C2F" w14:textId="77777777" w:rsidR="009B1807" w:rsidRDefault="00000000">
      <w:r>
        <w:t>3. Should AI make the final decision or should a doctor?</w:t>
      </w:r>
    </w:p>
    <w:p w14:paraId="18A11E53" w14:textId="77777777" w:rsidR="009B1807" w:rsidRDefault="00000000">
      <w:r>
        <w:br w:type="page"/>
      </w:r>
    </w:p>
    <w:p w14:paraId="78150461" w14:textId="77777777" w:rsidR="009B1807" w:rsidRDefault="00000000">
      <w:pPr>
        <w:pStyle w:val="Heading1"/>
      </w:pPr>
      <w:r>
        <w:lastRenderedPageBreak/>
        <w:t>STATION 2: Education AI - Language Learning Apps</w:t>
      </w:r>
    </w:p>
    <w:p w14:paraId="59560036" w14:textId="77777777" w:rsidR="009B1807" w:rsidRDefault="009B1807"/>
    <w:p w14:paraId="535304F0" w14:textId="77777777" w:rsidR="009B1807" w:rsidRDefault="00000000">
      <w:pPr>
        <w:pStyle w:val="Heading2"/>
      </w:pPr>
      <w:r>
        <w:t>What is it?</w:t>
      </w:r>
    </w:p>
    <w:p w14:paraId="32F1458D" w14:textId="77777777" w:rsidR="009B1807" w:rsidRDefault="00000000">
      <w:r>
        <w:t>Apps like Duolingo that use AI to teach languages. The app adapts to how fast you learn.</w:t>
      </w:r>
    </w:p>
    <w:p w14:paraId="6D060E4F" w14:textId="77777777" w:rsidR="009B1807" w:rsidRDefault="00000000">
      <w:pPr>
        <w:pStyle w:val="Heading2"/>
      </w:pPr>
      <w:r>
        <w:t>How does it work?</w:t>
      </w:r>
    </w:p>
    <w:p w14:paraId="1C5FCF9B" w14:textId="77777777" w:rsidR="009B1807" w:rsidRDefault="00000000">
      <w:r>
        <w:t>The AI tracks your answers - which questions you get right and wrong. If you're doing well, it makes questions harder. If you're struggling, it gives you easier questions and more practice. It learns from millions of users to know what works.</w:t>
      </w:r>
    </w:p>
    <w:p w14:paraId="22AC3E29" w14:textId="77777777" w:rsidR="009B1807" w:rsidRDefault="00000000">
      <w:pPr>
        <w:pStyle w:val="Heading2"/>
      </w:pPr>
      <w:r>
        <w:t>Why is it helpful?</w:t>
      </w:r>
    </w:p>
    <w:p w14:paraId="44D95DFF" w14:textId="77777777" w:rsidR="009B1807" w:rsidRDefault="00000000">
      <w:r>
        <w:rPr>
          <w:b/>
        </w:rPr>
        <w:t xml:space="preserve">Personalised learning: </w:t>
      </w:r>
      <w:r>
        <w:t>Everyone learns at their own pace</w:t>
      </w:r>
      <w:r>
        <w:br/>
      </w:r>
    </w:p>
    <w:p w14:paraId="61F7D4D4" w14:textId="77777777" w:rsidR="009B1807" w:rsidRDefault="00000000">
      <w:r>
        <w:rPr>
          <w:b/>
        </w:rPr>
        <w:t xml:space="preserve">Available to everyone: </w:t>
      </w:r>
      <w:r>
        <w:t>Free app anyone can use</w:t>
      </w:r>
      <w:r>
        <w:br/>
      </w:r>
    </w:p>
    <w:p w14:paraId="7BACB702" w14:textId="77777777" w:rsidR="009B1807" w:rsidRDefault="00000000">
      <w:r>
        <w:rPr>
          <w:b/>
        </w:rPr>
        <w:t xml:space="preserve">Adapts to you: </w:t>
      </w:r>
      <w:r>
        <w:t>Gets easier or harder based on your progress</w:t>
      </w:r>
      <w:r>
        <w:br/>
      </w:r>
    </w:p>
    <w:p w14:paraId="2BF5BA71" w14:textId="77777777" w:rsidR="009B1807" w:rsidRDefault="00000000">
      <w:r>
        <w:rPr>
          <w:b/>
        </w:rPr>
        <w:t xml:space="preserve">Fun and engaging: </w:t>
      </w:r>
      <w:r>
        <w:t>Uses games and rewards to keep you motivated</w:t>
      </w:r>
    </w:p>
    <w:p w14:paraId="0CFE5E7D" w14:textId="77777777" w:rsidR="009B1807" w:rsidRDefault="00000000">
      <w:pPr>
        <w:pStyle w:val="Heading2"/>
      </w:pPr>
      <w:r>
        <w:t>Questions to think about:</w:t>
      </w:r>
    </w:p>
    <w:p w14:paraId="157BA84C" w14:textId="77777777" w:rsidR="009B1807" w:rsidRDefault="00000000">
      <w:r>
        <w:t>1. How does AI personalise learning for each student?</w:t>
      </w:r>
    </w:p>
    <w:p w14:paraId="43F418A4" w14:textId="77777777" w:rsidR="009B1807" w:rsidRDefault="00000000">
      <w:r>
        <w:t>2. What data does Duolingo collect about you?</w:t>
      </w:r>
    </w:p>
    <w:p w14:paraId="06622BCA" w14:textId="77777777" w:rsidR="009B1807" w:rsidRDefault="00000000">
      <w:r>
        <w:t>3. Could an AI replace a human language teacher?</w:t>
      </w:r>
    </w:p>
    <w:p w14:paraId="7F36A08C" w14:textId="77777777" w:rsidR="009B1807" w:rsidRDefault="00000000">
      <w:r>
        <w:br w:type="page"/>
      </w:r>
    </w:p>
    <w:p w14:paraId="6DBA1597" w14:textId="77777777" w:rsidR="009B1807" w:rsidRDefault="00000000">
      <w:pPr>
        <w:pStyle w:val="Heading1"/>
      </w:pPr>
      <w:r>
        <w:lastRenderedPageBreak/>
        <w:t>STATION 3: Entertainment AI - Spotify Recommendations</w:t>
      </w:r>
    </w:p>
    <w:p w14:paraId="16DB3014" w14:textId="77777777" w:rsidR="009B1807" w:rsidRDefault="009B1807"/>
    <w:p w14:paraId="71D02A3B" w14:textId="77777777" w:rsidR="009B1807" w:rsidRDefault="00000000">
      <w:pPr>
        <w:pStyle w:val="Heading2"/>
      </w:pPr>
      <w:r>
        <w:t>What is it?</w:t>
      </w:r>
    </w:p>
    <w:p w14:paraId="59F117C3" w14:textId="77777777" w:rsidR="009B1807" w:rsidRDefault="00000000">
      <w:r>
        <w:t>Spotify uses AI to recommend new music you might like, creating playlists like "Discover Weekly" every Monday.</w:t>
      </w:r>
    </w:p>
    <w:p w14:paraId="11297746" w14:textId="77777777" w:rsidR="009B1807" w:rsidRDefault="00000000">
      <w:pPr>
        <w:pStyle w:val="Heading2"/>
      </w:pPr>
      <w:r>
        <w:t>How does it work?</w:t>
      </w:r>
    </w:p>
    <w:p w14:paraId="7ED16D53" w14:textId="77777777" w:rsidR="009B1807" w:rsidRDefault="00000000">
      <w:r>
        <w:t>The AI analyses:</w:t>
      </w:r>
      <w:r>
        <w:br/>
        <w:t>• What songs you listen to</w:t>
      </w:r>
      <w:r>
        <w:br/>
        <w:t>• What songs you skip</w:t>
      </w:r>
      <w:r>
        <w:br/>
        <w:t>• How long you listen to each song</w:t>
      </w:r>
      <w:r>
        <w:br/>
        <w:t>• What similar users with your taste listen to</w:t>
      </w:r>
      <w:r>
        <w:br/>
      </w:r>
      <w:r>
        <w:br/>
        <w:t>It finds patterns in your music taste and predicts what else you'll enjoy.</w:t>
      </w:r>
    </w:p>
    <w:p w14:paraId="435C127F" w14:textId="77777777" w:rsidR="009B1807" w:rsidRDefault="00000000">
      <w:pPr>
        <w:pStyle w:val="Heading2"/>
      </w:pPr>
      <w:r>
        <w:t>Why is it helpful?</w:t>
      </w:r>
    </w:p>
    <w:p w14:paraId="3E3E6A07" w14:textId="77777777" w:rsidR="009B1807" w:rsidRDefault="00000000">
      <w:r>
        <w:rPr>
          <w:b/>
        </w:rPr>
        <w:t xml:space="preserve">Discover new music: </w:t>
      </w:r>
      <w:r>
        <w:t>Find songs and artists you've never heard of</w:t>
      </w:r>
      <w:r>
        <w:br/>
      </w:r>
    </w:p>
    <w:p w14:paraId="7B766ADA" w14:textId="77777777" w:rsidR="009B1807" w:rsidRDefault="00000000">
      <w:r>
        <w:rPr>
          <w:b/>
        </w:rPr>
        <w:t xml:space="preserve">Saves time: </w:t>
      </w:r>
      <w:r>
        <w:t>Don't have to search through millions of songs</w:t>
      </w:r>
      <w:r>
        <w:br/>
      </w:r>
    </w:p>
    <w:p w14:paraId="08EE2502" w14:textId="77777777" w:rsidR="009B1807" w:rsidRDefault="00000000">
      <w:r>
        <w:rPr>
          <w:b/>
        </w:rPr>
        <w:t xml:space="preserve">Gets better over time: </w:t>
      </w:r>
      <w:r>
        <w:t>Learns your taste as you listen more</w:t>
      </w:r>
      <w:r>
        <w:br/>
      </w:r>
    </w:p>
    <w:p w14:paraId="330E8249" w14:textId="77777777" w:rsidR="009B1807" w:rsidRDefault="00000000">
      <w:r>
        <w:rPr>
          <w:b/>
        </w:rPr>
        <w:t xml:space="preserve">Helps artists: </w:t>
      </w:r>
      <w:r>
        <w:t>Small artists get discovered by new fans</w:t>
      </w:r>
    </w:p>
    <w:p w14:paraId="4EA90C13" w14:textId="77777777" w:rsidR="009B1807" w:rsidRDefault="00000000">
      <w:pPr>
        <w:pStyle w:val="Heading2"/>
      </w:pPr>
      <w:r>
        <w:t>Questions to think about:</w:t>
      </w:r>
    </w:p>
    <w:p w14:paraId="464121C6" w14:textId="77777777" w:rsidR="009B1807" w:rsidRDefault="00000000">
      <w:r>
        <w:t>1. How does Spotify know what music you like?</w:t>
      </w:r>
    </w:p>
    <w:p w14:paraId="4BB97FD9" w14:textId="77777777" w:rsidR="009B1807" w:rsidRDefault="00000000">
      <w:r>
        <w:t>2. Could the AI be wrong about your taste?</w:t>
      </w:r>
    </w:p>
    <w:p w14:paraId="266A7649" w14:textId="77777777" w:rsidR="009B1807" w:rsidRDefault="00000000">
      <w:r>
        <w:t>3. Does this help you discover new things or trap you in a "bubble"?</w:t>
      </w:r>
    </w:p>
    <w:p w14:paraId="5D4888D0" w14:textId="77777777" w:rsidR="009B1807" w:rsidRDefault="00000000">
      <w:r>
        <w:br w:type="page"/>
      </w:r>
    </w:p>
    <w:p w14:paraId="42B5798A" w14:textId="77777777" w:rsidR="009B1807" w:rsidRDefault="00000000">
      <w:pPr>
        <w:pStyle w:val="Heading1"/>
      </w:pPr>
      <w:r>
        <w:lastRenderedPageBreak/>
        <w:t>STATION 4: Transport AI - Self-Driving Cars</w:t>
      </w:r>
    </w:p>
    <w:p w14:paraId="47048524" w14:textId="77777777" w:rsidR="009B1807" w:rsidRDefault="009B1807"/>
    <w:p w14:paraId="13748009" w14:textId="77777777" w:rsidR="009B1807" w:rsidRDefault="00000000">
      <w:pPr>
        <w:pStyle w:val="Heading2"/>
      </w:pPr>
      <w:r>
        <w:t>What is it?</w:t>
      </w:r>
    </w:p>
    <w:p w14:paraId="77609775" w14:textId="77777777" w:rsidR="009B1807" w:rsidRDefault="00000000">
      <w:r>
        <w:t>Cars that use AI to drive themselves without a human driver. They use cameras, sensors, and AI to "see" and navigate roads.</w:t>
      </w:r>
    </w:p>
    <w:p w14:paraId="4F9F5A90" w14:textId="77777777" w:rsidR="009B1807" w:rsidRDefault="00000000">
      <w:pPr>
        <w:pStyle w:val="Heading2"/>
      </w:pPr>
      <w:r>
        <w:t>How does it work?</w:t>
      </w:r>
    </w:p>
    <w:p w14:paraId="2F623848" w14:textId="77777777" w:rsidR="009B1807" w:rsidRDefault="00000000">
      <w:r>
        <w:t>Cameras and sensors act as the car's "eyes". The AI has been trained on millions of hours of driving footage. It learned to recognise:</w:t>
      </w:r>
      <w:r>
        <w:br/>
        <w:t>• Other cars</w:t>
      </w:r>
      <w:r>
        <w:br/>
        <w:t>• Pedestrians</w:t>
      </w:r>
      <w:r>
        <w:br/>
        <w:t>• Road signs</w:t>
      </w:r>
      <w:r>
        <w:br/>
        <w:t>• Traffic lights</w:t>
      </w:r>
      <w:r>
        <w:br/>
        <w:t>• Lane markings</w:t>
      </w:r>
      <w:r>
        <w:br/>
      </w:r>
      <w:r>
        <w:br/>
        <w:t>The AI makes decisions about when to speed up, slow down, turn, and stop.</w:t>
      </w:r>
    </w:p>
    <w:p w14:paraId="6615E032" w14:textId="77777777" w:rsidR="009B1807" w:rsidRDefault="00000000">
      <w:pPr>
        <w:pStyle w:val="Heading2"/>
      </w:pPr>
      <w:r>
        <w:t>Why could it be helpful?</w:t>
      </w:r>
    </w:p>
    <w:p w14:paraId="7046C749" w14:textId="77777777" w:rsidR="009B1807" w:rsidRDefault="00000000">
      <w:r>
        <w:rPr>
          <w:b/>
        </w:rPr>
        <w:t xml:space="preserve">Safer: </w:t>
      </w:r>
      <w:r>
        <w:t>Human errors cause 90% of crashes</w:t>
      </w:r>
      <w:r>
        <w:br/>
      </w:r>
    </w:p>
    <w:p w14:paraId="665835A7" w14:textId="77777777" w:rsidR="009B1807" w:rsidRDefault="00000000">
      <w:r>
        <w:rPr>
          <w:b/>
        </w:rPr>
        <w:t xml:space="preserve">Accessible: </w:t>
      </w:r>
      <w:r>
        <w:t>People who can't drive could travel independently</w:t>
      </w:r>
      <w:r>
        <w:br/>
      </w:r>
    </w:p>
    <w:p w14:paraId="610F2481" w14:textId="77777777" w:rsidR="009B1807" w:rsidRDefault="00000000">
      <w:r>
        <w:rPr>
          <w:b/>
        </w:rPr>
        <w:t xml:space="preserve">Efficient: </w:t>
      </w:r>
      <w:r>
        <w:t>Could reduce traffic jams</w:t>
      </w:r>
      <w:r>
        <w:br/>
      </w:r>
    </w:p>
    <w:p w14:paraId="1CF844BA" w14:textId="77777777" w:rsidR="009B1807" w:rsidRDefault="00000000">
      <w:r>
        <w:rPr>
          <w:b/>
        </w:rPr>
        <w:t xml:space="preserve">Multitask: </w:t>
      </w:r>
      <w:r>
        <w:t>Use travel time for work or entertainment</w:t>
      </w:r>
    </w:p>
    <w:p w14:paraId="7B716191" w14:textId="77777777" w:rsidR="009B1807" w:rsidRDefault="00000000">
      <w:pPr>
        <w:pStyle w:val="Heading2"/>
      </w:pPr>
      <w:r>
        <w:t>Current Status:</w:t>
      </w:r>
    </w:p>
    <w:p w14:paraId="47B8FB40" w14:textId="77777777" w:rsidR="009B1807" w:rsidRDefault="00000000">
      <w:r>
        <w:t>Still being tested! Not ready for everyday use yet. Companies like Tesla, Waymo, and others are developing the technology.</w:t>
      </w:r>
    </w:p>
    <w:p w14:paraId="1E8B9E98" w14:textId="77777777" w:rsidR="009B1807" w:rsidRDefault="00000000">
      <w:pPr>
        <w:pStyle w:val="Heading2"/>
      </w:pPr>
      <w:r>
        <w:t>Questions to think about:</w:t>
      </w:r>
    </w:p>
    <w:p w14:paraId="6D4FE69D" w14:textId="77777777" w:rsidR="009B1807" w:rsidRDefault="00000000">
      <w:r>
        <w:t>1. What does the AI need to recognise on the road?</w:t>
      </w:r>
    </w:p>
    <w:p w14:paraId="2D4EF41F" w14:textId="77777777" w:rsidR="009B1807" w:rsidRDefault="00000000">
      <w:r>
        <w:t>2. What could go wrong with self-driving cars?</w:t>
      </w:r>
    </w:p>
    <w:p w14:paraId="48F81012" w14:textId="77777777" w:rsidR="009B1807" w:rsidRDefault="00000000">
      <w:r>
        <w:t>3. Would you trust a self-driving car? Why or why not?</w:t>
      </w:r>
    </w:p>
    <w:sectPr w:rsidR="009B1807" w:rsidSect="00034616">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4AC36" w14:textId="77777777" w:rsidR="00587118" w:rsidRDefault="00587118" w:rsidP="00A551C7">
      <w:pPr>
        <w:spacing w:after="0" w:line="240" w:lineRule="auto"/>
      </w:pPr>
      <w:r>
        <w:separator/>
      </w:r>
    </w:p>
  </w:endnote>
  <w:endnote w:type="continuationSeparator" w:id="0">
    <w:p w14:paraId="1C056316" w14:textId="77777777" w:rsidR="00587118" w:rsidRDefault="00587118" w:rsidP="00A551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6CEF8" w14:textId="77777777" w:rsidR="00587118" w:rsidRDefault="00587118" w:rsidP="00A551C7">
      <w:pPr>
        <w:spacing w:after="0" w:line="240" w:lineRule="auto"/>
      </w:pPr>
      <w:r>
        <w:separator/>
      </w:r>
    </w:p>
  </w:footnote>
  <w:footnote w:type="continuationSeparator" w:id="0">
    <w:p w14:paraId="640FC66D" w14:textId="77777777" w:rsidR="00587118" w:rsidRDefault="00587118" w:rsidP="00A551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74156" w14:textId="74C524D1" w:rsidR="00A551C7" w:rsidRDefault="00A551C7">
    <w:pPr>
      <w:pStyle w:val="Header"/>
    </w:pPr>
    <w:r>
      <w:rPr>
        <w:noProof/>
      </w:rPr>
      <w:drawing>
        <wp:anchor distT="0" distB="0" distL="114300" distR="114300" simplePos="0" relativeHeight="251658240" behindDoc="0" locked="0" layoutInCell="1" allowOverlap="1" wp14:anchorId="4A2269F3" wp14:editId="0737FB2F">
          <wp:simplePos x="0" y="0"/>
          <wp:positionH relativeFrom="column">
            <wp:posOffset>-1066800</wp:posOffset>
          </wp:positionH>
          <wp:positionV relativeFrom="paragraph">
            <wp:posOffset>-390525</wp:posOffset>
          </wp:positionV>
          <wp:extent cx="981075" cy="981075"/>
          <wp:effectExtent l="0" t="0" r="9525" b="9525"/>
          <wp:wrapThrough wrapText="bothSides">
            <wp:wrapPolygon edited="0">
              <wp:start x="0" y="0"/>
              <wp:lineTo x="0" y="21390"/>
              <wp:lineTo x="21390" y="21390"/>
              <wp:lineTo x="21390" y="0"/>
              <wp:lineTo x="0" y="0"/>
            </wp:wrapPolygon>
          </wp:wrapThrough>
          <wp:docPr id="11088524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852408" name="Picture 1108852408"/>
                  <pic:cNvPicPr/>
                </pic:nvPicPr>
                <pic:blipFill>
                  <a:blip r:embed="rId1"/>
                  <a:stretch>
                    <a:fillRect/>
                  </a:stretch>
                </pic:blipFill>
                <pic:spPr>
                  <a:xfrm>
                    <a:off x="0" y="0"/>
                    <a:ext cx="981075" cy="9810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283339421">
    <w:abstractNumId w:val="8"/>
  </w:num>
  <w:num w:numId="2" w16cid:durableId="2146122487">
    <w:abstractNumId w:val="6"/>
  </w:num>
  <w:num w:numId="3" w16cid:durableId="186139568">
    <w:abstractNumId w:val="5"/>
  </w:num>
  <w:num w:numId="4" w16cid:durableId="379288970">
    <w:abstractNumId w:val="4"/>
  </w:num>
  <w:num w:numId="5" w16cid:durableId="106971169">
    <w:abstractNumId w:val="7"/>
  </w:num>
  <w:num w:numId="6" w16cid:durableId="16544092">
    <w:abstractNumId w:val="3"/>
  </w:num>
  <w:num w:numId="7" w16cid:durableId="436103495">
    <w:abstractNumId w:val="2"/>
  </w:num>
  <w:num w:numId="8" w16cid:durableId="617688800">
    <w:abstractNumId w:val="1"/>
  </w:num>
  <w:num w:numId="9" w16cid:durableId="1200824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587118"/>
    <w:rsid w:val="009B1807"/>
    <w:rsid w:val="00A551C7"/>
    <w:rsid w:val="00AA1D8D"/>
    <w:rsid w:val="00B47730"/>
    <w:rsid w:val="00CB0664"/>
    <w:rsid w:val="00D3147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5B59D12"/>
  <w14:defaultImageDpi w14:val="300"/>
  <w15:docId w15:val="{9F98F2CF-096B-40C3-84C5-8D7C81B76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570</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Chris Calder</cp:lastModifiedBy>
  <cp:revision>3</cp:revision>
  <dcterms:created xsi:type="dcterms:W3CDTF">2013-12-23T23:15:00Z</dcterms:created>
  <dcterms:modified xsi:type="dcterms:W3CDTF">2025-12-31T18:44:00Z</dcterms:modified>
  <cp:category/>
</cp:coreProperties>
</file>